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0307059" name="9019d820-1df2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8226234" name="9019d820-1df2-11f1-8164-319868d704e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3259801" name="9373d890-1df2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0896515" name="9373d890-1df2-11f1-8164-319868d704e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8327022" name="f13e7750-1df2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733808" name="f13e7750-1df2-11f1-8164-319868d704e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8448124" name="f63a40e0-1df2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9424860" name="f63a40e0-1df2-11f1-8164-319868d704e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9422919" name="c4415e00-1df4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841489" name="c4415e00-1df4-11f1-8164-319868d704e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6072804" name="c809b0a0-1df4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0510998" name="c809b0a0-1df4-11f1-8164-319868d704e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5222699" name="a0aa1f20-1df6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156775" name="a0aa1f20-1df6-11f1-8164-319868d704e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9152109" name="a3fd8fe0-1df6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8047498" name="a3fd8fe0-1df6-11f1-8164-319868d704e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OG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3405143" name="f6b460a0-1df7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9061740" name="f6b460a0-1df7-11f1-8164-319868d704e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5935906" name="0f7903c0-1df8-11f1-8164-319868d704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5136582" name="0f7903c0-1df8-11f1-8164-319868d704e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Aarestrasse 25, 5013 Niedergösgen</w:t>
          </w:r>
        </w:p>
        <w:p>
          <w:pPr>
            <w:spacing w:before="0" w:after="0"/>
          </w:pPr>
          <w:r>
            <w:t>780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